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Brandschutz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8632772" name="cbd1bea0-939b-11f0-bfbb-d3e8c5ffa69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4378420" name="cbd1bea0-939b-11f0-bfbb-d3e8c5ffa69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0181250" name="d40c1160-939b-11f0-bfbb-d3e8c5ffa69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4558932" name="d40c1160-939b-11f0-bfbb-d3e8c5ffa69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OG, beide Eingänge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Faserzement/ LAP</w:t>
            </w:r>
          </w:p>
          <w:p>
            <w:pPr>
              <w:spacing w:before="0" w:after="0"/>
            </w:pPr>
            <w:r>
              <w:t>Elektrotableau mit Holzrahmen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39674210" name="fdd4a1b0-939b-11f0-bfbb-d3e8c5ffa69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2795682" name="fdd4a1b0-939b-11f0-bfbb-d3e8c5ffa69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35700113" name="5a3cbad0-fdb6-11f0-9a4e-8fca9766b0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7310668" name="5a3cbad0-fdb6-11f0-9a4e-8fca9766b013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33945983" name="02b900c0-939e-11f0-bfbb-d3e8c5ffa69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7370072" name="02b900c0-939e-11f0-bfbb-d3e8c5ffa69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97678316" name="05f69f90-939e-11f0-bfbb-d3e8c5ffa69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8694954" name="05f69f90-939e-11f0-bfbb-d3e8c5ffa69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</w:t>
            </w:r>
          </w:p>
          <w:p>
            <w:pPr>
              <w:spacing w:before="0" w:after="0"/>
            </w:pPr>
            <w:r>
              <w:t>alle Stockwerke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alte Fenster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01289218" name="8e150cc0-93a0-11f0-bfbb-d3e8c5ffa69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5905717" name="8e150cc0-93a0-11f0-bfbb-d3e8c5ffa69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44216415" name="9176fc70-93a0-11f0-bfbb-d3e8c5ffa69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4309022" name="9176fc70-93a0-11f0-bfbb-d3e8c5ffa692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gesamter Einbau nach 1990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41776318" name="92e27d30-fdb5-11f0-9a4e-8fca9766b0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9702903" name="92e27d30-fdb5-11f0-9a4e-8fca9766b013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49880288" name="978e5200-fdb5-11f0-9a4e-8fca9766b0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4831253" name="978e5200-fdb5-11f0-9a4e-8fca9766b013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Garten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04094341" name="f9411580-fdb7-11f0-9a4e-8fca9766b0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8574049" name="f9411580-fdb7-11f0-9a4e-8fca9766b013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95975548" name="05a11d20-fdb8-11f0-9a4e-8fca9766b0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4082292" name="05a11d20-fdb8-11f0-9a4e-8fca9766b013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Wand und 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88078035" name="3f30fbf0-fdb8-11f0-9a4e-8fca9766b0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2472200" name="3f30fbf0-fdb8-11f0-9a4e-8fca9766b013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14807891" name="427aa8b0-fdb8-11f0-9a4e-8fca9766b0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8101872" name="427aa8b0-fdb8-11f0-9a4e-8fca9766b013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Wand und 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04085419" name="4d4f6a80-fdba-11f0-9a4e-8fca9766b0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1598651" name="4d4f6a80-fdba-11f0-9a4e-8fca9766b013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77082554" name="42ecb980-fdba-11f0-9a4e-8fca9766b0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3765900" name="42ecb980-fdba-11f0-9a4e-8fca9766b013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Hubstrasse 7 Hubstrasse 7, 8560 Märstetten, Schweiz</w:t>
          </w:r>
        </w:p>
        <w:p>
          <w:pPr>
            <w:spacing w:before="0" w:after="0"/>
          </w:pPr>
          <w:r>
            <w:t>486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